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83931111" name="3a3b56d0-c5e7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74218984" name="3a3b56d0-c5e7-11f0-a011-57a7cf22fc32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40470088" name="d0bcf2d0-c5e2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17203262" name="d0bcf2d0-c5e2-11f0-a011-57a7cf22fc32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24283476" name="0a72a920-c5e3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37708758" name="0a72a920-c5e3-11f0-a011-57a7cf22fc32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40269065" name="49f3d510-c5e3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9217144" name="49f3d510-c5e3-11f0-a011-57a7cf22fc32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38902460" name="8201f5e0-c5e3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67756018" name="8201f5e0-c5e3-11f0-a011-57a7cf22fc32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81909877" name="20596430-c5e4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28384543" name="20596430-c5e4-11f0-a011-57a7cf22fc32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7832769" name="5489ae90-c5e4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57736404" name="5489ae90-c5e4-11f0-a011-57a7cf22fc32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Küche / Wohnzimmer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Kachelofen </w:t>
            </w:r>
          </w:p>
        </w:tc>
        <w:tc>
          <w:p>
            <w:pPr>
              <w:spacing w:before="0" w:after="0" w:line="240" w:lineRule="auto"/>
            </w:pPr>
            <w:r>
              <w:t>Kachelofen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25481634" name="6325c380-c5e4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38786008" name="6325c380-c5e4-11f0-a011-57a7cf22fc32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88474235" name="d5208920-c5e4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94098608" name="d5208920-c5e4-11f0-a011-57a7cf22fc32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77073645" name="905a91d0-c5e6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30510997" name="905a91d0-c5e6-11f0-a011-57a7cf22fc32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76023209" name="a6395310-c5e6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9524005" name="a6395310-c5e6-11f0-a011-57a7cf22fc32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70730627" name="b62a49a0-c5e6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36203120" name="b62a49a0-c5e6-11f0-a011-57a7cf22fc32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Schopf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11075587" name="9d3e04d0-c5e7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96919970" name="9d3e04d0-c5e7-11f0-a011-57a7cf22fc32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UG- DG </w:t>
            </w:r>
          </w:p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08704508" name="acbed470-c5e7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20941355" name="acbed470-c5e7-11f0-a011-57a7cf22fc32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Treppenhaus / Gang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13181611" name="77a5e250-c5e8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24873461" name="77a5e250-c5e8-11f0-a011-57a7cf22fc32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Hobbyraum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7414433" name="dfb6d070-c5e8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28538817" name="dfb6d070-c5e8-11f0-a011-57a7cf22fc32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Hobbyraum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63603393" name="fbaf4e60-c5e8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47119986" name="fbaf4e60-c5e8-11f0-a011-57a7cf22fc32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84438478" name="123f41c0-c5ea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48714920" name="123f41c0-c5ea-11f0-a011-57a7cf22fc32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11448085" name="a0d52df0-c5ea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71732796" name="a0d52df0-c5ea-11f0-a011-57a7cf22fc32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VM-20</w:t>
            </w:r>
          </w:p>
        </w:tc>
        <w:tc>
          <w:p>
            <w:pPr>
              <w:spacing w:before="0" w:after="0" w:line="240" w:lineRule="auto"/>
            </w:pPr>
            <w:r>
              <w:t>Dusche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/ Boden </w:t>
            </w:r>
          </w:p>
        </w:tc>
        <w:tc>
          <w:p>
            <w:pPr>
              <w:spacing w:before="0" w:after="0" w:line="240" w:lineRule="auto"/>
            </w:pPr>
            <w:r>
              <w:t>Boden / Wand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04041459" name="1791e870-c5eb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89960614" name="1791e870-c5eb-11f0-a011-57a7cf22fc32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VM-21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09384184" name="9eb788a0-c5eb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67022387" name="9eb788a0-c5eb-11f0-a011-57a7cf22fc32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VM-22</w:t>
            </w:r>
          </w:p>
        </w:tc>
        <w:tc>
          <w:p>
            <w:pPr>
              <w:spacing w:before="0" w:after="0" w:line="240" w:lineRule="auto"/>
            </w:pPr>
            <w:r>
              <w:t>Estrich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80820148" name="3e790e40-c5ec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28893005" name="3e790e40-c5ec-11f0-a011-57a7cf22fc32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VM-23</w:t>
            </w:r>
          </w:p>
        </w:tc>
        <w:tc>
          <w:p>
            <w:pPr>
              <w:spacing w:before="0" w:after="0" w:line="240" w:lineRule="auto"/>
            </w:pPr>
            <w:r>
              <w:t>Estrich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2675371" name="be97d2a0-c5ec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3873914" name="be97d2a0-c5ec-11f0-a011-57a7cf22fc32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VM-24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EG-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56955568" name="3e183eb0-c5ee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16706069" name="3e183eb0-c5ee-11f0-a011-57a7cf22fc32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28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Sonnenbergweg 3, 8422 Pfungen</w:t>
          </w:r>
        </w:p>
        <w:p>
          <w:pPr>
            <w:spacing w:before="0" w:after="0"/>
          </w:pPr>
          <w:r>
            <w:t>581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footer.xml" Type="http://schemas.openxmlformats.org/officeDocument/2006/relationships/footer" Id="rId28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